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538069">
      <w:pPr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作息时间表</w:t>
      </w:r>
    </w:p>
    <w:p w14:paraId="7FA518F3"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上 午</w:t>
      </w:r>
    </w:p>
    <w:p w14:paraId="42017D8F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7:45—8:00</w:t>
      </w:r>
      <w:r>
        <w:rPr>
          <w:rFonts w:hint="default" w:ascii="宋体" w:hAnsi="宋体" w:eastAsia="宋体" w:cs="宋体"/>
          <w:lang w:val="en-US"/>
        </w:rPr>
        <w:t xml:space="preserve">     </w:t>
      </w:r>
      <w:r>
        <w:rPr>
          <w:rFonts w:hint="eastAsia" w:ascii="宋体" w:hAnsi="宋体" w:eastAsia="宋体" w:cs="宋体"/>
        </w:rPr>
        <w:t xml:space="preserve"> 值班导辅师到岗</w:t>
      </w:r>
    </w:p>
    <w:p w14:paraId="489F9FD0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7:55—8:10 </w:t>
      </w:r>
      <w:r>
        <w:rPr>
          <w:rFonts w:hint="default" w:ascii="宋体" w:hAnsi="宋体" w:eastAsia="宋体" w:cs="宋体"/>
          <w:lang w:val="en-US"/>
        </w:rPr>
        <w:t xml:space="preserve">     </w:t>
      </w:r>
      <w:r>
        <w:rPr>
          <w:rFonts w:hint="eastAsia" w:ascii="宋体" w:hAnsi="宋体" w:eastAsia="宋体" w:cs="宋体"/>
        </w:rPr>
        <w:t>学生入校</w:t>
      </w:r>
    </w:p>
    <w:p w14:paraId="3299DBC9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8:20—8:40 </w:t>
      </w:r>
      <w:r>
        <w:rPr>
          <w:rFonts w:hint="default" w:ascii="宋体" w:hAnsi="宋体" w:eastAsia="宋体" w:cs="宋体"/>
          <w:lang w:val="en-US"/>
        </w:rPr>
        <w:t xml:space="preserve">     </w:t>
      </w:r>
      <w:r>
        <w:rPr>
          <w:rFonts w:hint="eastAsia" w:ascii="宋体" w:hAnsi="宋体" w:eastAsia="宋体" w:cs="宋体"/>
        </w:rPr>
        <w:t>课间操（星期一升旗仪式）</w:t>
      </w:r>
    </w:p>
    <w:p w14:paraId="13E6976F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8:40—9:20 </w:t>
      </w:r>
      <w:r>
        <w:rPr>
          <w:rFonts w:hint="default" w:ascii="宋体" w:hAnsi="宋体" w:eastAsia="宋体" w:cs="宋体"/>
          <w:lang w:val="en-US"/>
        </w:rPr>
        <w:t xml:space="preserve">     </w:t>
      </w:r>
      <w:r>
        <w:rPr>
          <w:rFonts w:hint="eastAsia" w:ascii="宋体" w:hAnsi="宋体" w:eastAsia="宋体" w:cs="宋体"/>
        </w:rPr>
        <w:t>第一节</w:t>
      </w:r>
    </w:p>
    <w:p w14:paraId="4989FA7C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9:20—9:50 </w:t>
      </w:r>
      <w:r>
        <w:rPr>
          <w:rFonts w:hint="default" w:ascii="宋体" w:hAnsi="宋体" w:eastAsia="宋体" w:cs="宋体"/>
          <w:lang w:val="en-US"/>
        </w:rPr>
        <w:t xml:space="preserve">     </w:t>
      </w:r>
      <w:r>
        <w:rPr>
          <w:rFonts w:hint="eastAsia" w:ascii="宋体" w:hAnsi="宋体" w:eastAsia="宋体" w:cs="宋体"/>
        </w:rPr>
        <w:t>大课间</w:t>
      </w:r>
    </w:p>
    <w:p w14:paraId="585D468E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9:50—10:30 </w:t>
      </w:r>
      <w:r>
        <w:rPr>
          <w:rFonts w:hint="default" w:ascii="宋体" w:hAnsi="宋体" w:eastAsia="宋体" w:cs="宋体"/>
          <w:lang w:val="en-US"/>
        </w:rPr>
        <w:t xml:space="preserve">    </w:t>
      </w:r>
      <w:r>
        <w:rPr>
          <w:rFonts w:hint="eastAsia" w:ascii="宋体" w:hAnsi="宋体" w:eastAsia="宋体" w:cs="宋体"/>
        </w:rPr>
        <w:t>第二节</w:t>
      </w:r>
    </w:p>
    <w:p w14:paraId="3AC463BD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10:30—10:50</w:t>
      </w:r>
      <w:r>
        <w:rPr>
          <w:rFonts w:hint="default" w:ascii="宋体" w:hAnsi="宋体" w:eastAsia="宋体" w:cs="宋体"/>
          <w:lang w:val="en-US"/>
        </w:rPr>
        <w:t xml:space="preserve">    </w:t>
      </w:r>
      <w:r>
        <w:rPr>
          <w:rFonts w:hint="eastAsia" w:ascii="宋体" w:hAnsi="宋体" w:eastAsia="宋体" w:cs="宋体"/>
        </w:rPr>
        <w:t>眼保健操（小课间）</w:t>
      </w:r>
    </w:p>
    <w:p w14:paraId="6B793FA1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10:50—11:30 </w:t>
      </w:r>
      <w:r>
        <w:rPr>
          <w:rFonts w:hint="default" w:ascii="宋体" w:hAnsi="宋体" w:eastAsia="宋体" w:cs="宋体"/>
          <w:lang w:val="en-US"/>
        </w:rPr>
        <w:t xml:space="preserve">   </w:t>
      </w:r>
      <w:r>
        <w:rPr>
          <w:rFonts w:hint="eastAsia" w:ascii="宋体" w:hAnsi="宋体" w:eastAsia="宋体" w:cs="宋体"/>
        </w:rPr>
        <w:t>第三节</w:t>
      </w:r>
    </w:p>
    <w:p w14:paraId="783AACE0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11:30— </w:t>
      </w:r>
      <w:r>
        <w:rPr>
          <w:rFonts w:hint="default" w:ascii="宋体" w:hAnsi="宋体" w:eastAsia="宋体" w:cs="宋体"/>
          <w:lang w:val="en-US"/>
        </w:rPr>
        <w:t xml:space="preserve">        </w:t>
      </w:r>
      <w:r>
        <w:rPr>
          <w:rFonts w:hint="eastAsia" w:ascii="宋体" w:hAnsi="宋体" w:eastAsia="宋体" w:cs="宋体"/>
        </w:rPr>
        <w:t>值班导辅师巡校</w:t>
      </w:r>
    </w:p>
    <w:p w14:paraId="1ED7B852"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下 午</w:t>
      </w:r>
      <w:bookmarkStart w:id="0" w:name="_GoBack"/>
      <w:bookmarkEnd w:id="0"/>
    </w:p>
    <w:p w14:paraId="1CA38BD4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13:25—14:00 </w:t>
      </w:r>
      <w:r>
        <w:rPr>
          <w:rFonts w:hint="default" w:ascii="宋体" w:hAnsi="宋体" w:eastAsia="宋体" w:cs="宋体"/>
          <w:lang w:val="en-US"/>
        </w:rPr>
        <w:t xml:space="preserve">  </w:t>
      </w:r>
      <w:r>
        <w:rPr>
          <w:rFonts w:hint="eastAsia" w:ascii="宋体" w:hAnsi="宋体" w:eastAsia="宋体" w:cs="宋体"/>
        </w:rPr>
        <w:t>值班导辅师到岗</w:t>
      </w:r>
    </w:p>
    <w:p w14:paraId="37223E2C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13:30—14:00</w:t>
      </w:r>
      <w:r>
        <w:rPr>
          <w:rFonts w:hint="default" w:ascii="宋体" w:hAnsi="宋体" w:eastAsia="宋体" w:cs="宋体"/>
          <w:lang w:val="en-US"/>
        </w:rPr>
        <w:t xml:space="preserve">   </w:t>
      </w:r>
      <w:r>
        <w:rPr>
          <w:rFonts w:hint="eastAsia" w:ascii="宋体" w:hAnsi="宋体" w:eastAsia="宋体" w:cs="宋体"/>
        </w:rPr>
        <w:t>学生入校</w:t>
      </w:r>
    </w:p>
    <w:p w14:paraId="6DB36808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14:00—14:40</w:t>
      </w:r>
      <w:r>
        <w:rPr>
          <w:rFonts w:hint="default" w:ascii="宋体" w:hAnsi="宋体" w:eastAsia="宋体" w:cs="宋体"/>
          <w:lang w:val="en-US"/>
        </w:rPr>
        <w:t xml:space="preserve">   </w:t>
      </w:r>
      <w:r>
        <w:rPr>
          <w:rFonts w:hint="eastAsia" w:ascii="宋体" w:hAnsi="宋体" w:eastAsia="宋体" w:cs="宋体"/>
        </w:rPr>
        <w:t>第一节</w:t>
      </w:r>
    </w:p>
    <w:p w14:paraId="1208B7D0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14:40—15:00</w:t>
      </w:r>
      <w:r>
        <w:rPr>
          <w:rFonts w:hint="default" w:ascii="宋体" w:hAnsi="宋体" w:eastAsia="宋体" w:cs="宋体"/>
          <w:lang w:val="en-US"/>
        </w:rPr>
        <w:t xml:space="preserve">   </w:t>
      </w:r>
      <w:r>
        <w:rPr>
          <w:rFonts w:hint="eastAsia" w:ascii="宋体" w:hAnsi="宋体" w:eastAsia="宋体" w:cs="宋体"/>
        </w:rPr>
        <w:t>眼保健操（小课间）</w:t>
      </w:r>
    </w:p>
    <w:p w14:paraId="23586565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15:00—15:40</w:t>
      </w:r>
      <w:r>
        <w:rPr>
          <w:rFonts w:hint="default" w:ascii="宋体" w:hAnsi="宋体" w:eastAsia="宋体" w:cs="宋体"/>
          <w:lang w:val="en-US"/>
        </w:rPr>
        <w:t xml:space="preserve">   </w:t>
      </w:r>
      <w:r>
        <w:rPr>
          <w:rFonts w:hint="eastAsia" w:ascii="宋体" w:hAnsi="宋体" w:eastAsia="宋体" w:cs="宋体"/>
        </w:rPr>
        <w:t>第二节</w:t>
      </w:r>
    </w:p>
    <w:p w14:paraId="0C3E712E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15:40—15:55 </w:t>
      </w:r>
      <w:r>
        <w:rPr>
          <w:rFonts w:hint="default" w:ascii="宋体" w:hAnsi="宋体" w:eastAsia="宋体" w:cs="宋体"/>
          <w:lang w:val="en-US"/>
        </w:rPr>
        <w:t xml:space="preserve"> </w:t>
      </w:r>
      <w:r>
        <w:rPr>
          <w:rFonts w:hint="eastAsia" w:ascii="宋体" w:hAnsi="宋体" w:eastAsia="宋体" w:cs="宋体"/>
        </w:rPr>
        <w:t>（小课间）</w:t>
      </w:r>
    </w:p>
    <w:p w14:paraId="260C116A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15:55—16:35</w:t>
      </w:r>
      <w:r>
        <w:rPr>
          <w:rFonts w:hint="default" w:ascii="宋体" w:hAnsi="宋体" w:eastAsia="宋体" w:cs="宋体"/>
          <w:lang w:val="en-US"/>
        </w:rPr>
        <w:t xml:space="preserve">   </w:t>
      </w:r>
      <w:r>
        <w:rPr>
          <w:rFonts w:hint="eastAsia" w:ascii="宋体" w:hAnsi="宋体" w:eastAsia="宋体" w:cs="宋体"/>
        </w:rPr>
        <w:t>第三节 （二年级作业辅导延时服务）</w:t>
      </w:r>
    </w:p>
    <w:p w14:paraId="6CFB102A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16:45—17:25</w:t>
      </w:r>
      <w:r>
        <w:rPr>
          <w:rFonts w:hint="default" w:ascii="宋体" w:hAnsi="宋体" w:eastAsia="宋体" w:cs="宋体"/>
          <w:lang w:val="en-US"/>
        </w:rPr>
        <w:t xml:space="preserve">   </w:t>
      </w:r>
      <w:r>
        <w:rPr>
          <w:rFonts w:hint="eastAsia" w:ascii="宋体" w:hAnsi="宋体" w:eastAsia="宋体" w:cs="宋体"/>
        </w:rPr>
        <w:t>课后延时服务（体艺类、作业辅导）</w:t>
      </w: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2D034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unhideWhenUsed="0" w:uiPriority="65" w:semiHidden="0" w:name="Medium List 1"/>
    <w:lsdException w:qFormat="1"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unhideWhenUsed="0" w:uiPriority="64" w:semiHidden="0" w:name="Medium Shading 2 Accent 6"/>
    <w:lsdException w:qFormat="1"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  <w:ind w:firstLine="420"/>
    </w:pPr>
    <w:rPr>
      <w:rFonts w:ascii="微软雅黑" w:hAnsi="微软雅黑" w:eastAsia="微软雅黑" w:cstheme="minorBidi"/>
      <w:sz w:val="24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qFormat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qFormat/>
    <w:uiPriority w:val="99"/>
    <w:pPr>
      <w:spacing w:after="120" w:line="480" w:lineRule="auto"/>
    </w:pPr>
  </w:style>
  <w:style w:type="paragraph" w:styleId="29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qFormat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qFormat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qFormat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qFormat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qFormat/>
    <w:uiPriority w:val="99"/>
  </w:style>
  <w:style w:type="character" w:customStyle="1" w:styleId="145">
    <w:name w:val="Body Text 2 Char"/>
    <w:basedOn w:val="132"/>
    <w:link w:val="28"/>
    <w:qFormat/>
    <w:uiPriority w:val="99"/>
  </w:style>
  <w:style w:type="character" w:customStyle="1" w:styleId="146">
    <w:name w:val="Body Text 3 Char"/>
    <w:basedOn w:val="132"/>
    <w:link w:val="17"/>
    <w:qFormat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qFormat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173</Words>
  <Characters>294</Characters>
  <Lines>0</Lines>
  <Paragraphs>0</Paragraphs>
  <TotalTime>1</TotalTime>
  <ScaleCrop>false</ScaleCrop>
  <LinksUpToDate>false</LinksUpToDate>
  <CharactersWithSpaces>307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*野有蔓草*</cp:lastModifiedBy>
  <dcterms:modified xsi:type="dcterms:W3CDTF">2025-09-02T14:06:15Z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eyJoZGlkIjoiOGRlNDYyNTZjYzEwZWU4MzA2OTNjMmJjMjM4NTRkNjQiLCJ1c2VySWQiOiIxMDAyMTU0ODY5In0=</vt:lpwstr>
  </property>
  <property fmtid="{D5CDD505-2E9C-101B-9397-08002B2CF9AE}" pid="3" name="KSOProductBuildVer">
    <vt:lpwstr>2052-12.1.0.21541</vt:lpwstr>
  </property>
  <property fmtid="{D5CDD505-2E9C-101B-9397-08002B2CF9AE}" pid="4" name="ICV">
    <vt:lpwstr>3BAC258E50A140158040C4FE9E14C489_12</vt:lpwstr>
  </property>
</Properties>
</file>